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6257006" name="dc872920-4859-11f0-88cf-dff67e5a809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7514083" name="dc872920-4859-11f0-88cf-dff67e5a809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29031938" name="f8c0a7b0-4859-11f0-b399-bff06e819e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0909189" name="f8c0a7b0-4859-11f0-b399-bff06e819ed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23041484" name="0a7a2940-485a-11f0-bc56-2fc343133e1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2272826" name="0a7a2940-485a-11f0-bc56-2fc343133e1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0978372" name="24ff4110-485a-11f0-a055-f14343bf5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1336838" name="24ff4110-485a-11f0-a055-f14343bf506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65810940" name="bc672c20-485a-11f0-8336-4f869f98f7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778511" name="bc672c20-485a-11f0-8336-4f869f98f7b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Toillette Wetzikon</w:t>
          </w:r>
        </w:p>
        <w:p>
          <w:pPr>
            <w:spacing w:before="0" w:after="0"/>
          </w:pPr>
          <w:r>
            <w:t>340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